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63088D" w:rsidRDefault="0063088D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FB5C8A" w:rsidRPr="00FB5C8A" w:rsidRDefault="00FB5C8A" w:rsidP="00FB5C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FB5C8A">
        <w:rPr>
          <w:rFonts w:ascii="Times New Roman" w:eastAsiaTheme="minorEastAsia" w:hAnsi="Times New Roman"/>
          <w:b/>
          <w:sz w:val="27"/>
          <w:szCs w:val="27"/>
        </w:rPr>
        <w:t>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FB5C8A">
        <w:rPr>
          <w:rFonts w:ascii="Times New Roman" w:eastAsiaTheme="minorEastAsia" w:hAnsi="Times New Roman"/>
          <w:b/>
          <w:sz w:val="27"/>
          <w:szCs w:val="27"/>
        </w:rPr>
        <w:t>8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6</w:t>
      </w:r>
    </w:p>
    <w:p w:rsidR="00FB5C8A" w:rsidRDefault="00FB5C8A" w:rsidP="00FB5C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BE0448">
        <w:rPr>
          <w:rFonts w:ascii="Times New Roman" w:hAnsi="Times New Roman"/>
          <w:b/>
          <w:bCs/>
          <w:sz w:val="28"/>
          <w:szCs w:val="28"/>
          <w:lang w:val="uk-UA"/>
        </w:rPr>
        <w:t>Римар</w:t>
      </w:r>
      <w:proofErr w:type="spellEnd"/>
      <w:r w:rsidR="00BE0448">
        <w:rPr>
          <w:rFonts w:ascii="Times New Roman" w:hAnsi="Times New Roman"/>
          <w:b/>
          <w:bCs/>
          <w:sz w:val="28"/>
          <w:szCs w:val="28"/>
          <w:lang w:val="uk-UA"/>
        </w:rPr>
        <w:t xml:space="preserve"> Т.А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FB5C8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 гр.</w:t>
      </w:r>
      <w:r w:rsidR="009E488D" w:rsidRPr="009E488D">
        <w:rPr>
          <w:lang w:val="uk-UA"/>
        </w:rPr>
        <w:t xml:space="preserve"> </w:t>
      </w:r>
      <w:r w:rsidR="00BE0448">
        <w:rPr>
          <w:rFonts w:ascii="Times New Roman" w:hAnsi="Times New Roman"/>
          <w:bCs/>
          <w:sz w:val="28"/>
          <w:szCs w:val="28"/>
          <w:lang w:val="uk-UA"/>
        </w:rPr>
        <w:t>Римар Тетяни Анатоліївни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A238C" w:rsidRPr="00DA238C">
        <w:rPr>
          <w:lang w:val="uk-UA"/>
        </w:rPr>
        <w:t xml:space="preserve"> </w:t>
      </w:r>
      <w:r w:rsidR="00DA238C" w:rsidRPr="00DA238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A23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bookmarkEnd w:id="0"/>
    <w:p w:rsidR="001A4C7A" w:rsidRPr="007D583B" w:rsidRDefault="001A4C7A" w:rsidP="00FB5C8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FB5C8A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FB5C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7B2096">
        <w:t xml:space="preserve"> </w:t>
      </w:r>
      <w:r w:rsidR="00BE0448">
        <w:rPr>
          <w:rFonts w:ascii="Times New Roman" w:hAnsi="Times New Roman"/>
          <w:bCs/>
          <w:sz w:val="28"/>
          <w:szCs w:val="28"/>
          <w:lang w:val="uk-UA"/>
        </w:rPr>
        <w:t>Римар Тетяні Анатоліївні</w:t>
      </w:r>
      <w:r w:rsidR="009F5142" w:rsidRPr="009F51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BE0448">
        <w:rPr>
          <w:rFonts w:ascii="Times New Roman" w:hAnsi="Times New Roman"/>
          <w:bCs/>
          <w:sz w:val="28"/>
          <w:szCs w:val="28"/>
          <w:lang w:val="uk-UA"/>
        </w:rPr>
        <w:t>1,29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для будівництва і обслуговування житлового будинку, господарських будівель і споруд –0,</w:t>
      </w:r>
      <w:r w:rsidR="00BE0448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га, для ведення особистого селянського господарства – </w:t>
      </w:r>
      <w:r w:rsidR="00BE0448">
        <w:rPr>
          <w:rFonts w:ascii="Times New Roman" w:hAnsi="Times New Roman"/>
          <w:bCs/>
          <w:sz w:val="28"/>
          <w:szCs w:val="28"/>
          <w:lang w:val="uk-UA"/>
        </w:rPr>
        <w:t>1,04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</w:t>
      </w:r>
      <w:proofErr w:type="spellStart"/>
      <w:r w:rsidR="00342EC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BE0448"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proofErr w:type="spellEnd"/>
      <w:r w:rsidR="00BE0448">
        <w:rPr>
          <w:rFonts w:ascii="Times New Roman" w:hAnsi="Times New Roman"/>
          <w:bCs/>
          <w:sz w:val="28"/>
          <w:szCs w:val="28"/>
          <w:lang w:val="uk-UA"/>
        </w:rPr>
        <w:t>,б/н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E0448">
        <w:rPr>
          <w:rFonts w:ascii="Times New Roman" w:hAnsi="Times New Roman"/>
          <w:bCs/>
          <w:sz w:val="28"/>
          <w:szCs w:val="28"/>
          <w:lang w:val="uk-UA"/>
        </w:rPr>
        <w:t>с.Довжок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FB5C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7B2096" w:rsidRPr="00DA238C">
        <w:rPr>
          <w:lang w:val="uk-UA"/>
        </w:rPr>
        <w:t xml:space="preserve"> </w:t>
      </w:r>
      <w:r w:rsidR="00BE0448" w:rsidRPr="00BE0448">
        <w:rPr>
          <w:rFonts w:ascii="Times New Roman" w:hAnsi="Times New Roman"/>
          <w:bCs/>
          <w:sz w:val="28"/>
          <w:szCs w:val="28"/>
          <w:lang w:val="uk-UA"/>
        </w:rPr>
        <w:t xml:space="preserve">Римар Тетяні Анатоліївні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FB5C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FB5C8A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FB5C8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7B209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DA238C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54249"/>
    <w:rsid w:val="0012188F"/>
    <w:rsid w:val="00122A65"/>
    <w:rsid w:val="001A4C7A"/>
    <w:rsid w:val="001F46B0"/>
    <w:rsid w:val="00256734"/>
    <w:rsid w:val="00297B13"/>
    <w:rsid w:val="00317446"/>
    <w:rsid w:val="0033394D"/>
    <w:rsid w:val="00342EC8"/>
    <w:rsid w:val="00385534"/>
    <w:rsid w:val="003914DE"/>
    <w:rsid w:val="003E5803"/>
    <w:rsid w:val="00402717"/>
    <w:rsid w:val="004D3624"/>
    <w:rsid w:val="005A0493"/>
    <w:rsid w:val="00606D34"/>
    <w:rsid w:val="0063088D"/>
    <w:rsid w:val="006419EF"/>
    <w:rsid w:val="006F5B6A"/>
    <w:rsid w:val="00773856"/>
    <w:rsid w:val="007957EF"/>
    <w:rsid w:val="007B2096"/>
    <w:rsid w:val="0081342E"/>
    <w:rsid w:val="00870D21"/>
    <w:rsid w:val="0087494E"/>
    <w:rsid w:val="008A3AE8"/>
    <w:rsid w:val="008D6670"/>
    <w:rsid w:val="00956534"/>
    <w:rsid w:val="009E488D"/>
    <w:rsid w:val="009F5142"/>
    <w:rsid w:val="00B148C3"/>
    <w:rsid w:val="00B31307"/>
    <w:rsid w:val="00B52E0B"/>
    <w:rsid w:val="00BE0448"/>
    <w:rsid w:val="00BF4B1F"/>
    <w:rsid w:val="00C227D5"/>
    <w:rsid w:val="00C23241"/>
    <w:rsid w:val="00C36CA8"/>
    <w:rsid w:val="00D87CE5"/>
    <w:rsid w:val="00DA238C"/>
    <w:rsid w:val="00DB10AC"/>
    <w:rsid w:val="00F05318"/>
    <w:rsid w:val="00F922E0"/>
    <w:rsid w:val="00FA5864"/>
    <w:rsid w:val="00FB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FFF5F-7F21-45E3-863D-D01463285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2021-03-22T08:17:00Z</cp:lastPrinted>
  <dcterms:created xsi:type="dcterms:W3CDTF">2021-03-22T08:17:00Z</dcterms:created>
  <dcterms:modified xsi:type="dcterms:W3CDTF">2021-04-10T15:22:00Z</dcterms:modified>
</cp:coreProperties>
</file>